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/ EG /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Lüftungsrohr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56240810" name="170153c0-bde8-11ef-9b91-6f47d295cf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3864260" name="170153c0-bde8-11ef-9b91-6f47d295cf7d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Büro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6665135" name="e59f20b0-bdeb-11ef-b86b-891c207489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2904205" name="e59f20b0-bdeb-11ef-b86b-891c20748905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49795673" name="4e0f1760-bdef-11ef-b140-e396bd94738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9458809" name="4e0f1760-bdef-11ef-b140-e396bd94738b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87400453" name="6ff9a5c0-bdef-11ef-80d7-59aabcff1f2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3628491" name="6ff9a5c0-bdef-11ef-80d7-59aabcff1f29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93662002" name="9ac9bb00-bdef-11ef-ab8e-8f6d036c71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4593792" name="9ac9bb00-bdef-11ef-ab8e-8f6d036c71fe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 / WC / Dusche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51580961" name="b34fce80-bdef-11ef-bdb0-4d5ede7c30b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5357149" name="b34fce80-bdef-11ef-bdb0-4d5ede7c30bc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WC / Dusche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97722907" name="3ae54780-bdf0-11ef-81a1-3781896aa1e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865404" name="3ae54780-bdf0-11ef-81a1-3781896aa1eb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65746013" name="80ef3e40-bdf3-11ef-a9ac-59fe0985ce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025403" name="80ef3e40-bdf3-11ef-a9ac-59fe0985cede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33343658" name="a1d88940-bdf3-11ef-bddc-eb73441f7b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580436" name="a1d88940-bdf3-11ef-bddc-eb73441f7b4c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77471563" name="c77c00f0-bdf3-11ef-a3c3-0778e40b2b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2775423" name="c77c00f0-bdf3-11ef-a3c3-0778e40b2b8f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Unter Plattenboden weitere Platten </w:t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81724477" name="26de7dc0-bdf4-11ef-ad47-b14b0da195c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2724639" name="26de7dc0-bdf4-11ef-ad47-b14b0da195c9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0584343" name="3fc91f70-bdf4-11ef-a60c-eb560a5c1a2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7721509" name="3fc91f70-bdf4-11ef-a60c-eb560a5c1a22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Wohnzimner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51131687" name="2555c570-bdf5-11ef-958e-75c2891191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5575531" name="2555c570-bdf5-11ef-958e-75c289119104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Balkon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96344969" name="ca4f8160-bdf5-11ef-b35b-3da375c872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9890275" name="ca4f8160-bdf5-11ef-b35b-3da375c872be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Heizölraum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Öltank </w:t>
            </w:r>
          </w:p>
        </w:tc>
        <w:tc>
          <w:p>
            <w:pPr>
              <w:spacing w:before="0" w:after="0" w:line="240" w:lineRule="auto"/>
            </w:pPr>
            <w:r>
              <w:t>Öltank </w:t>
            </w:r>
          </w:p>
        </w:tc>
        <w:tc>
          <w:p>
            <w:pPr>
              <w:spacing w:before="0" w:after="0" w:line="240" w:lineRule="auto"/>
            </w:pPr>
            <w:r>
              <w:t>Flachdichtung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87516165" name="01a83f70-bdf7-11ef-87e2-4767cfa5b4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6076650" name="01a83f70-bdf7-11ef-87e2-4767cfa5b460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Heizungsraum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Asbestkarton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52104359" name="37279f10-bdf7-11ef-b83a-d113df00dca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1192287" name="37279f10-bdf7-11ef-b83a-d113df00dcaf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67533870" name="cadb22c0-bdf9-11ef-be8d-b514dba5edb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0481786" name="cadb22c0-bdf9-11ef-be8d-b514dba5edbb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80364151" name="861fc4b0-bdf9-11ef-8700-d9388a99aa8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945938" name="861fc4b0-bdf9-11ef-8700-d9388a99aa8b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64224584" name="9ff9a860-bdf9-11ef-93d3-cbc61105ecf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9894288" name="9ff9a860-bdf9-11ef-93d3-cbc61105ecf5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Asbestkarton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46650466" name="dc646c90-bdf9-11ef-9e98-f598bcb80c2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1704567" name="dc646c90-bdf9-11ef-9e98-f598bcb80c28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50073080" name="f07858e0-bdf9-11ef-b953-3bfdbd6604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8176384" name="f07858e0-bdf9-11ef-b953-3bfdbd6604c5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Holzwolle Leichtbauplatten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33806005" name="36cb8da0-bdfd-11ef-afe0-2d6db1a199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2693615" name="36cb8da0-bdfd-11ef-afe0-2d6db1a1998d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32779697" name="4cf05890-bdfd-11ef-a733-ada243cdf5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524587" name="4cf05890-bdfd-11ef-a733-ada243cdf545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EG/UG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15401152" name="ded60c00-bdfd-11ef-84db-87f4a7a4410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8620468" name="ded60c00-bdfd-11ef-84db-87f4a7a44101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Dach / Fassade </w:t>
            </w:r>
          </w:p>
          <w:p>
            <w:pPr>
              <w:spacing w:before="0" w:after="0" w:line="240" w:lineRule="auto"/>
            </w:pPr>
            <w:r>
              <w:t>DG/ EG</w:t>
            </w:r>
          </w:p>
          <w:p>
            <w:pPr>
              <w:spacing w:before="0" w:after="0" w:line="240" w:lineRule="auto"/>
            </w:pPr>
            <w:r>
              <w:t>Wand /Decke </w:t>
            </w:r>
          </w:p>
        </w:tc>
        <w:tc>
          <w:p>
            <w:pPr>
              <w:spacing w:before="0" w:after="0" w:line="240" w:lineRule="auto"/>
            </w:pPr>
            <w:r>
              <w:t>Wand / 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61707694" name="00fe8dc0-bdfe-11ef-8253-79156d57988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3754949" name="00fe8dc0-bdfe-11ef-8253-79156d579888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9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Luxmattenstrasse. 37, 5452 Oberrohrdorf </w:t>
          </w:r>
        </w:p>
        <w:p>
          <w:pPr>
            <w:spacing w:before="0" w:after="0"/>
          </w:pPr>
          <w:r>
            <w:t>72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footer.xml" Type="http://schemas.openxmlformats.org/officeDocument/2006/relationships/footer" Id="rId29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